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C0B" w:rsidRPr="00D97CDA" w:rsidRDefault="002B5C0B" w:rsidP="002B5C0B">
      <w:pPr>
        <w:ind w:right="962"/>
        <w:jc w:val="center"/>
        <w:rPr>
          <w:b/>
          <w:sz w:val="24"/>
        </w:rPr>
      </w:pPr>
      <w:r w:rsidRPr="00D97CDA">
        <w:rPr>
          <w:b/>
          <w:sz w:val="24"/>
        </w:rPr>
        <w:t xml:space="preserve">  Сведения о доходах и имуществе </w:t>
      </w:r>
      <w:r>
        <w:rPr>
          <w:b/>
          <w:sz w:val="24"/>
        </w:rPr>
        <w:t>за 201</w:t>
      </w:r>
      <w:r w:rsidRPr="002B5C0B">
        <w:rPr>
          <w:b/>
          <w:sz w:val="24"/>
        </w:rPr>
        <w:t>5</w:t>
      </w:r>
      <w:r>
        <w:rPr>
          <w:b/>
          <w:sz w:val="24"/>
        </w:rPr>
        <w:t xml:space="preserve"> год</w:t>
      </w:r>
    </w:p>
    <w:p w:rsidR="002B5C0B" w:rsidRDefault="002B5C0B" w:rsidP="002B5C0B">
      <w:pPr>
        <w:ind w:right="535"/>
        <w:jc w:val="center"/>
      </w:pPr>
      <w:r>
        <w:t xml:space="preserve">  </w:t>
      </w:r>
    </w:p>
    <w:p w:rsidR="002B5C0B" w:rsidRDefault="002B5C0B" w:rsidP="002B5C0B">
      <w:pPr>
        <w:jc w:val="center"/>
      </w:pPr>
    </w:p>
    <w:tbl>
      <w:tblPr>
        <w:tblW w:w="16160" w:type="dxa"/>
        <w:tblInd w:w="-176" w:type="dxa"/>
        <w:tblLayout w:type="fixed"/>
        <w:tblLook w:val="0000"/>
      </w:tblPr>
      <w:tblGrid>
        <w:gridCol w:w="1702"/>
        <w:gridCol w:w="1559"/>
        <w:gridCol w:w="1418"/>
        <w:gridCol w:w="1559"/>
        <w:gridCol w:w="1134"/>
        <w:gridCol w:w="1276"/>
        <w:gridCol w:w="1417"/>
        <w:gridCol w:w="1134"/>
        <w:gridCol w:w="1134"/>
        <w:gridCol w:w="1134"/>
        <w:gridCol w:w="1276"/>
        <w:gridCol w:w="1417"/>
      </w:tblGrid>
      <w:tr w:rsidR="002B5C0B" w:rsidTr="004C5FA3">
        <w:trPr>
          <w:cantSplit/>
          <w:trHeight w:val="1495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 w:rsidRPr="00626238">
              <w:rPr>
                <w:sz w:val="20"/>
                <w:szCs w:val="20"/>
              </w:rPr>
              <w:t>Фамили</w:t>
            </w:r>
            <w:r>
              <w:rPr>
                <w:sz w:val="20"/>
                <w:szCs w:val="20"/>
              </w:rPr>
              <w:t>я</w:t>
            </w:r>
            <w:r w:rsidRPr="00626238">
              <w:rPr>
                <w:sz w:val="20"/>
                <w:szCs w:val="20"/>
              </w:rPr>
              <w:t xml:space="preserve"> и инициалы лица, чьи сведения размещаются</w:t>
            </w:r>
          </w:p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 w:rsidRPr="0062623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 w:rsidRPr="0062623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C0B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Транспорт-ные средства</w:t>
            </w:r>
          </w:p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 w:rsidRPr="00626238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626238">
              <w:rPr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C0B" w:rsidRPr="003C7E0C" w:rsidRDefault="002B5C0B" w:rsidP="004C5FA3">
            <w:pPr>
              <w:snapToGrid w:val="0"/>
              <w:jc w:val="center"/>
              <w:rPr>
                <w:sz w:val="18"/>
                <w:szCs w:val="18"/>
              </w:rPr>
            </w:pPr>
            <w:r w:rsidRPr="003C7E0C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приобретен-ного имущества, источники)</w:t>
            </w:r>
          </w:p>
        </w:tc>
      </w:tr>
      <w:tr w:rsidR="002B5C0B" w:rsidTr="004C5FA3">
        <w:trPr>
          <w:cantSplit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Default="002B5C0B" w:rsidP="004C5FA3">
            <w:pPr>
              <w:snapToGrid w:val="0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Default="002B5C0B" w:rsidP="004C5FA3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 w:rsidRPr="00626238">
              <w:rPr>
                <w:sz w:val="20"/>
                <w:szCs w:val="20"/>
              </w:rPr>
              <w:t xml:space="preserve">вид объекта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 w:rsidRPr="00626238">
              <w:rPr>
                <w:sz w:val="20"/>
                <w:szCs w:val="20"/>
              </w:rPr>
              <w:t>вид собствен</w:t>
            </w:r>
            <w:r>
              <w:rPr>
                <w:sz w:val="20"/>
                <w:szCs w:val="20"/>
              </w:rPr>
              <w:t>-</w:t>
            </w:r>
            <w:r w:rsidRPr="00626238">
              <w:rPr>
                <w:sz w:val="20"/>
                <w:szCs w:val="20"/>
              </w:rPr>
              <w:t>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 w:rsidRPr="00626238">
              <w:rPr>
                <w:sz w:val="20"/>
                <w:szCs w:val="20"/>
              </w:rPr>
              <w:t>площадь</w:t>
            </w:r>
          </w:p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 w:rsidRPr="00626238">
              <w:rPr>
                <w:sz w:val="20"/>
                <w:szCs w:val="20"/>
              </w:rP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 w:rsidRPr="00626238">
              <w:rPr>
                <w:sz w:val="20"/>
                <w:szCs w:val="20"/>
              </w:rPr>
              <w:t>страна расположе</w:t>
            </w:r>
            <w:r>
              <w:rPr>
                <w:sz w:val="20"/>
                <w:szCs w:val="20"/>
              </w:rPr>
              <w:t>-</w:t>
            </w:r>
            <w:r w:rsidRPr="00626238">
              <w:rPr>
                <w:sz w:val="20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 w:rsidRPr="00626238">
              <w:rPr>
                <w:sz w:val="20"/>
                <w:szCs w:val="20"/>
              </w:rPr>
              <w:t xml:space="preserve">вид объекта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 w:rsidRPr="00626238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C0B" w:rsidRPr="00626238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26238">
              <w:rPr>
                <w:sz w:val="20"/>
                <w:szCs w:val="20"/>
              </w:rPr>
              <w:t xml:space="preserve">трана расположения 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Default="002B5C0B" w:rsidP="004C5FA3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Default="002B5C0B" w:rsidP="004C5FA3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Default="002B5C0B" w:rsidP="004C5FA3">
            <w:pPr>
              <w:snapToGrid w:val="0"/>
              <w:jc w:val="center"/>
              <w:rPr>
                <w:sz w:val="22"/>
              </w:rPr>
            </w:pPr>
          </w:p>
        </w:tc>
      </w:tr>
      <w:tr w:rsidR="002B5C0B" w:rsidTr="004C5FA3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Егорова Валентина Евгеньевна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Тик Островского района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66,2 кв.м.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Г.Остров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2B5C0B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Мицубиси</w:t>
            </w:r>
          </w:p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Спейс Стар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Pr="002B5C0B" w:rsidRDefault="002B5C0B" w:rsidP="002B5C0B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69242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B5C0B" w:rsidTr="004C5FA3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Зекмельный участок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600кв.м.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Островский район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B5C0B" w:rsidTr="004C5FA3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кв.м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Островский район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B5C0B" w:rsidTr="004C5FA3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Default="002B5C0B" w:rsidP="004C5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Муж</w:t>
            </w:r>
          </w:p>
          <w:p w:rsidR="002B5C0B" w:rsidRPr="00CA2F16" w:rsidRDefault="002B5C0B" w:rsidP="004C5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Степанов Александр Павлович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Обходчик Псковского ЛПУМГфилиала ООО «Газпром трансгаз Санкт-Петербург»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52,6кв.м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Г.Остров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Default="002B5C0B" w:rsidP="002B5C0B">
            <w:pPr>
              <w:snapToGrid w:val="0"/>
              <w:ind w:left="-108" w:righ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Легковой автомобиль ВАЗ 2109</w:t>
            </w:r>
          </w:p>
          <w:p w:rsidR="002B5C0B" w:rsidRPr="002B5C0B" w:rsidRDefault="002B5C0B" w:rsidP="002B5C0B">
            <w:pPr>
              <w:snapToGrid w:val="0"/>
              <w:ind w:left="-108" w:right="-108" w:hanging="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Легковой автомобиль ВАЗ 21</w:t>
            </w: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Pr="002B5C0B" w:rsidRDefault="002B5C0B" w:rsidP="002B5C0B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92565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B5C0B" w:rsidTr="004C5FA3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Default="002B5C0B" w:rsidP="004C5FA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Default="002B5C0B" w:rsidP="004C5F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Default="002B5C0B" w:rsidP="004C5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28кв.м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Г.Остров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C0B" w:rsidRPr="00CA2F16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C0B" w:rsidRDefault="002B5C0B" w:rsidP="004C5FA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2B5C0B" w:rsidRDefault="002B5C0B" w:rsidP="002B5C0B">
      <w:pPr>
        <w:pStyle w:val="ConsPlusNonformat"/>
      </w:pPr>
      <w:r>
        <w:t xml:space="preserve">    </w:t>
      </w:r>
    </w:p>
    <w:p w:rsidR="002B5C0B" w:rsidRDefault="002B5C0B" w:rsidP="002B5C0B">
      <w:pPr>
        <w:pStyle w:val="ConsPlusNonformat"/>
        <w:rPr>
          <w:rFonts w:ascii="Times New Roman" w:hAnsi="Times New Roman" w:cs="Times New Roman"/>
          <w:sz w:val="22"/>
        </w:rPr>
      </w:pPr>
      <w:r>
        <w:tab/>
      </w:r>
      <w:r>
        <w:rPr>
          <w:rFonts w:ascii="Times New Roman" w:hAnsi="Times New Roman" w:cs="Times New Roman"/>
          <w:sz w:val="22"/>
        </w:rPr>
        <w:t>Достоверность и полноту настоящих сведений подтверждаю.</w:t>
      </w:r>
    </w:p>
    <w:p w:rsidR="002B5C0B" w:rsidRDefault="002B5C0B" w:rsidP="002B5C0B">
      <w:pPr>
        <w:pStyle w:val="ConsPlusNonformat"/>
        <w:rPr>
          <w:rFonts w:ascii="Times New Roman" w:hAnsi="Times New Roman" w:cs="Times New Roman"/>
          <w:sz w:val="22"/>
        </w:rPr>
      </w:pPr>
    </w:p>
    <w:p w:rsidR="002B5C0B" w:rsidRDefault="002B5C0B" w:rsidP="002B5C0B">
      <w:pPr>
        <w:pStyle w:val="ConsPlusNonformat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«31» марта                 201</w:t>
      </w:r>
      <w:r w:rsidRPr="002B5C0B">
        <w:rPr>
          <w:rFonts w:ascii="Times New Roman" w:hAnsi="Times New Roman" w:cs="Times New Roman"/>
          <w:sz w:val="22"/>
        </w:rPr>
        <w:t>6</w:t>
      </w:r>
      <w:r>
        <w:rPr>
          <w:rFonts w:ascii="Times New Roman" w:hAnsi="Times New Roman" w:cs="Times New Roman"/>
          <w:sz w:val="22"/>
        </w:rPr>
        <w:t xml:space="preserve"> года          ____</w:t>
      </w:r>
      <w:r w:rsidRPr="002B5C0B">
        <w:rPr>
          <w:rFonts w:ascii="Times New Roman" w:hAnsi="Times New Roman" w:cs="Times New Roman"/>
          <w:sz w:val="22"/>
          <w:u w:val="single"/>
        </w:rPr>
        <w:t xml:space="preserve">Егорова </w:t>
      </w:r>
      <w:r>
        <w:rPr>
          <w:rFonts w:ascii="Times New Roman" w:hAnsi="Times New Roman" w:cs="Times New Roman"/>
          <w:sz w:val="22"/>
          <w:u w:val="single"/>
        </w:rPr>
        <w:t xml:space="preserve"> </w:t>
      </w:r>
      <w:r w:rsidRPr="002B5C0B">
        <w:rPr>
          <w:rFonts w:ascii="Times New Roman" w:hAnsi="Times New Roman" w:cs="Times New Roman"/>
          <w:sz w:val="22"/>
          <w:u w:val="single"/>
        </w:rPr>
        <w:t xml:space="preserve">Валентина </w:t>
      </w:r>
      <w:r>
        <w:rPr>
          <w:rFonts w:ascii="Times New Roman" w:hAnsi="Times New Roman" w:cs="Times New Roman"/>
          <w:sz w:val="22"/>
          <w:u w:val="single"/>
        </w:rPr>
        <w:t xml:space="preserve"> </w:t>
      </w:r>
      <w:r w:rsidRPr="002B5C0B">
        <w:rPr>
          <w:rFonts w:ascii="Times New Roman" w:hAnsi="Times New Roman" w:cs="Times New Roman"/>
          <w:sz w:val="22"/>
          <w:u w:val="single"/>
        </w:rPr>
        <w:t>Евгеньевна</w:t>
      </w:r>
      <w:r>
        <w:rPr>
          <w:rFonts w:ascii="Times New Roman" w:hAnsi="Times New Roman" w:cs="Times New Roman"/>
          <w:sz w:val="22"/>
        </w:rPr>
        <w:t xml:space="preserve">________________________________ </w:t>
      </w:r>
      <w:r>
        <w:rPr>
          <w:rFonts w:ascii="Times New Roman" w:hAnsi="Times New Roman" w:cs="Times New Roman"/>
          <w:noProof/>
          <w:sz w:val="22"/>
        </w:rPr>
        <w:drawing>
          <wp:inline distT="0" distB="0" distL="0" distR="0">
            <wp:extent cx="824230" cy="412115"/>
            <wp:effectExtent l="19050" t="0" r="0" b="0"/>
            <wp:docPr id="1" name="Рисунок 1" descr="C:\ТИК\Егор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ТИК\Егорова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2"/>
        </w:rPr>
        <w:t xml:space="preserve">  </w:t>
      </w:r>
    </w:p>
    <w:p w:rsidR="002B5C0B" w:rsidRDefault="002B5C0B" w:rsidP="002B5C0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2"/>
        </w:rPr>
        <w:t xml:space="preserve">                                </w:t>
      </w:r>
      <w:r>
        <w:rPr>
          <w:rFonts w:ascii="Times New Roman" w:hAnsi="Times New Roman" w:cs="Times New Roman"/>
        </w:rPr>
        <w:t>(подпись лица, замещающего государственную должность , который представляет сведения)</w:t>
      </w:r>
    </w:p>
    <w:p w:rsidR="00333FE0" w:rsidRDefault="00020891"/>
    <w:sectPr w:rsidR="00333FE0" w:rsidSect="00095AC2">
      <w:headerReference w:type="even" r:id="rId7"/>
      <w:headerReference w:type="default" r:id="rId8"/>
      <w:footerReference w:type="first" r:id="rId9"/>
      <w:pgSz w:w="16838" w:h="11906" w:orient="landscape" w:code="9"/>
      <w:pgMar w:top="284" w:right="567" w:bottom="284" w:left="567" w:header="567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422" w:rsidRDefault="00361422" w:rsidP="00361422">
      <w:r>
        <w:separator/>
      </w:r>
    </w:p>
  </w:endnote>
  <w:endnote w:type="continuationSeparator" w:id="1">
    <w:p w:rsidR="00361422" w:rsidRDefault="00361422" w:rsidP="00361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F0F" w:rsidRDefault="00020891">
    <w:pPr>
      <w:pStyle w:val="a3"/>
    </w:pPr>
  </w:p>
  <w:p w:rsidR="00B4733A" w:rsidRDefault="00020891" w:rsidP="003F5C7F">
    <w:pPr>
      <w:pStyle w:val="a3"/>
      <w:tabs>
        <w:tab w:val="clear" w:pos="4677"/>
        <w:tab w:val="clear" w:pos="9355"/>
        <w:tab w:val="center" w:pos="7426"/>
        <w:tab w:val="right" w:pos="14853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422" w:rsidRDefault="00361422" w:rsidP="00361422">
      <w:r>
        <w:separator/>
      </w:r>
    </w:p>
  </w:footnote>
  <w:footnote w:type="continuationSeparator" w:id="1">
    <w:p w:rsidR="00361422" w:rsidRDefault="00361422" w:rsidP="00361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33A" w:rsidRDefault="0036142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B5C0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733A" w:rsidRDefault="0002089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33A" w:rsidRDefault="00020891">
    <w:pPr>
      <w:pStyle w:val="a5"/>
      <w:rPr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5C0B"/>
    <w:rsid w:val="00020891"/>
    <w:rsid w:val="00134269"/>
    <w:rsid w:val="002B5C0B"/>
    <w:rsid w:val="00361422"/>
    <w:rsid w:val="00483F24"/>
    <w:rsid w:val="005425DB"/>
    <w:rsid w:val="005F5948"/>
    <w:rsid w:val="00961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C0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5C0B"/>
    <w:pPr>
      <w:tabs>
        <w:tab w:val="center" w:pos="4677"/>
        <w:tab w:val="right" w:pos="9355"/>
      </w:tabs>
      <w:jc w:val="right"/>
    </w:pPr>
    <w:rPr>
      <w:sz w:val="18"/>
    </w:rPr>
  </w:style>
  <w:style w:type="character" w:customStyle="1" w:styleId="a4">
    <w:name w:val="Нижний колонтитул Знак"/>
    <w:basedOn w:val="a0"/>
    <w:link w:val="a3"/>
    <w:uiPriority w:val="99"/>
    <w:rsid w:val="002B5C0B"/>
    <w:rPr>
      <w:rFonts w:eastAsia="Times New Roman"/>
      <w:sz w:val="18"/>
      <w:szCs w:val="24"/>
    </w:rPr>
  </w:style>
  <w:style w:type="paragraph" w:customStyle="1" w:styleId="ConsPlusNonformat">
    <w:name w:val="ConsPlusNonformat"/>
    <w:rsid w:val="002B5C0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semiHidden/>
    <w:rsid w:val="002B5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2B5C0B"/>
    <w:rPr>
      <w:rFonts w:eastAsia="Times New Roman"/>
      <w:szCs w:val="24"/>
      <w:lang w:eastAsia="ru-RU"/>
    </w:rPr>
  </w:style>
  <w:style w:type="character" w:styleId="a7">
    <w:name w:val="page number"/>
    <w:basedOn w:val="a0"/>
    <w:semiHidden/>
    <w:rsid w:val="002B5C0B"/>
  </w:style>
  <w:style w:type="paragraph" w:styleId="a8">
    <w:name w:val="Balloon Text"/>
    <w:basedOn w:val="a"/>
    <w:link w:val="a9"/>
    <w:uiPriority w:val="99"/>
    <w:semiHidden/>
    <w:unhideWhenUsed/>
    <w:rsid w:val="002B5C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5C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admin60</cp:lastModifiedBy>
  <cp:revision>2</cp:revision>
  <dcterms:created xsi:type="dcterms:W3CDTF">2016-03-31T14:32:00Z</dcterms:created>
  <dcterms:modified xsi:type="dcterms:W3CDTF">2016-03-31T14:32:00Z</dcterms:modified>
</cp:coreProperties>
</file>